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975ED3" w:rsidP="002148D1">
            <w:pPr>
              <w:pStyle w:val="Title"/>
            </w:pPr>
            <w:r w:rsidRPr="00975ED3">
              <w:t>M</w:t>
            </w:r>
            <w:r w:rsidR="002148D1">
              <w:t>elbourne Strategic Assessment</w:t>
            </w:r>
          </w:p>
        </w:tc>
      </w:tr>
      <w:tr w:rsidR="00975ED3" w:rsidTr="003F46E9">
        <w:trPr>
          <w:trHeight w:val="1247"/>
        </w:trPr>
        <w:tc>
          <w:tcPr>
            <w:tcW w:w="7761" w:type="dxa"/>
            <w:vAlign w:val="center"/>
          </w:tcPr>
          <w:p w:rsidR="00786879" w:rsidRPr="00024F41" w:rsidRDefault="00786879" w:rsidP="00024F41">
            <w:pPr>
              <w:pStyle w:val="IntroFeatureText"/>
              <w:jc w:val="right"/>
            </w:pPr>
            <w:r w:rsidRPr="00024F41">
              <w:t>I</w:t>
            </w:r>
            <w:r w:rsidR="00EA2029">
              <w:t>nfrastructure</w:t>
            </w:r>
            <w:r w:rsidR="00BA087F" w:rsidRPr="00024F41">
              <w:t xml:space="preserve"> </w:t>
            </w:r>
            <w:r w:rsidR="00EA2029">
              <w:t xml:space="preserve">Project </w:t>
            </w:r>
            <w:bookmarkStart w:id="0" w:name="_GoBack"/>
            <w:bookmarkEnd w:id="0"/>
            <w:r w:rsidR="00BA087F" w:rsidRPr="00024F41">
              <w:t>A</w:t>
            </w:r>
            <w:r w:rsidR="00EA2029">
              <w:t>greement</w:t>
            </w:r>
            <w:r w:rsidR="00BA087F" w:rsidRPr="00024F41">
              <w:t xml:space="preserve"> </w:t>
            </w:r>
            <w:r w:rsidR="00EA2029">
              <w:t>form</w:t>
            </w:r>
          </w:p>
          <w:p w:rsidR="00975ED3" w:rsidRDefault="00735AF0" w:rsidP="00786879">
            <w:pPr>
              <w:pStyle w:val="Subtitle"/>
            </w:pPr>
            <w:r>
              <w:t xml:space="preserve"> </w:t>
            </w:r>
          </w:p>
        </w:tc>
      </w:tr>
    </w:tbl>
    <w:p w:rsidR="00806AB6" w:rsidRDefault="00806AB6" w:rsidP="00307C36"/>
    <w:p w:rsidR="00806AB6" w:rsidRDefault="00806AB6" w:rsidP="00806AB6">
      <w:pPr>
        <w:pStyle w:val="BodyText"/>
        <w:sectPr w:rsidR="00806AB6" w:rsidSect="0033793B">
          <w:headerReference w:type="even" r:id="rId8"/>
          <w:footerReference w:type="even" r:id="rId9"/>
          <w:footerReference w:type="default" r:id="rId10"/>
          <w:headerReference w:type="first" r:id="rId11"/>
          <w:footerReference w:type="first" r:id="rId12"/>
          <w:pgSz w:w="11907" w:h="16840" w:code="9"/>
          <w:pgMar w:top="2211" w:right="737" w:bottom="1758" w:left="851" w:header="284" w:footer="284" w:gutter="0"/>
          <w:cols w:space="284"/>
          <w:titlePg/>
          <w:docGrid w:linePitch="360"/>
        </w:sectPr>
      </w:pPr>
    </w:p>
    <w:p w:rsidR="001306D2" w:rsidRPr="00050253" w:rsidRDefault="00735AF0" w:rsidP="00BA087F">
      <w:pPr>
        <w:pStyle w:val="Heading2"/>
        <w:jc w:val="both"/>
      </w:pPr>
      <w:r>
        <w:t xml:space="preserve">This form is to be </w:t>
      </w:r>
      <w:r w:rsidR="00572124">
        <w:t xml:space="preserve">completed </w:t>
      </w:r>
      <w:r>
        <w:t xml:space="preserve">to </w:t>
      </w:r>
      <w:r w:rsidR="00572124">
        <w:t xml:space="preserve">meet </w:t>
      </w:r>
      <w:r w:rsidR="00880BE8">
        <w:t>all</w:t>
      </w:r>
      <w:r>
        <w:t xml:space="preserve"> the habitat compensation obligations </w:t>
      </w:r>
      <w:r w:rsidR="003E74D2">
        <w:t xml:space="preserve">or biodiversity offset requirements </w:t>
      </w:r>
      <w:r w:rsidR="00572124">
        <w:t xml:space="preserve">in-full </w:t>
      </w:r>
      <w:r w:rsidR="003E74D2">
        <w:t>for a</w:t>
      </w:r>
      <w:r w:rsidR="00786879">
        <w:t>n</w:t>
      </w:r>
      <w:r w:rsidR="003E74D2">
        <w:t xml:space="preserve"> </w:t>
      </w:r>
      <w:r w:rsidR="00786879">
        <w:t>infrastructure project</w:t>
      </w:r>
      <w:r w:rsidR="003E74D2">
        <w:t xml:space="preserve"> </w:t>
      </w:r>
      <w:r w:rsidR="00786879">
        <w:t>associated with urban development, located in the MSA program area.</w:t>
      </w:r>
    </w:p>
    <w:p w:rsidR="00BB7F4B" w:rsidRDefault="00BB7F4B" w:rsidP="00B93AFE">
      <w:pPr>
        <w:jc w:val="both"/>
      </w:pP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880BE8" w:rsidRPr="00256AAF"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880BE8" w:rsidRPr="000A615B" w:rsidRDefault="00880BE8" w:rsidP="000B02BB">
            <w:pPr>
              <w:rPr>
                <w:b/>
                <w:szCs w:val="18"/>
              </w:rPr>
            </w:pPr>
            <w:r w:rsidRPr="000A615B">
              <w:rPr>
                <w:b/>
                <w:szCs w:val="18"/>
              </w:rPr>
              <w:t>Property Location</w:t>
            </w:r>
          </w:p>
        </w:tc>
        <w:tc>
          <w:tcPr>
            <w:tcW w:w="6934" w:type="dxa"/>
          </w:tcPr>
          <w:p w:rsidR="00880BE8" w:rsidRPr="00256AAF" w:rsidRDefault="00880BE8" w:rsidP="000B02BB">
            <w:pPr>
              <w:cnfStyle w:val="100000000000" w:firstRow="1" w:lastRow="0" w:firstColumn="0" w:lastColumn="0" w:oddVBand="0" w:evenVBand="0" w:oddHBand="0" w:evenHBand="0" w:firstRowFirstColumn="0" w:firstRowLastColumn="0" w:lastRowFirstColumn="0" w:lastRowLastColumn="0"/>
              <w:rPr>
                <w:color w:val="FF0000"/>
              </w:rPr>
            </w:pPr>
          </w:p>
        </w:tc>
      </w:tr>
      <w:tr w:rsidR="00880BE8" w:rsidRPr="00256AAF" w:rsidTr="000B02BB">
        <w:tc>
          <w:tcPr>
            <w:tcW w:w="3271" w:type="dxa"/>
          </w:tcPr>
          <w:p w:rsidR="00880BE8" w:rsidRPr="006B4F88" w:rsidRDefault="00BA087F" w:rsidP="00880BE8">
            <w:pPr>
              <w:jc w:val="right"/>
              <w:rPr>
                <w:szCs w:val="18"/>
              </w:rPr>
            </w:pPr>
            <w:r>
              <w:rPr>
                <w:szCs w:val="18"/>
              </w:rPr>
              <w:t xml:space="preserve">Full </w:t>
            </w:r>
            <w:proofErr w:type="spellStart"/>
            <w:r>
              <w:rPr>
                <w:szCs w:val="18"/>
              </w:rPr>
              <w:t>a</w:t>
            </w:r>
            <w:r w:rsidR="00880BE8">
              <w:rPr>
                <w:szCs w:val="18"/>
              </w:rPr>
              <w:t>ddresss</w:t>
            </w:r>
            <w:proofErr w:type="spellEnd"/>
            <w:r w:rsidR="00880BE8">
              <w:rPr>
                <w:szCs w:val="18"/>
              </w:rPr>
              <w:t xml:space="preserve"> </w:t>
            </w:r>
            <w:r>
              <w:rPr>
                <w:szCs w:val="18"/>
              </w:rPr>
              <w:t xml:space="preserve">or </w:t>
            </w:r>
            <w:r w:rsidR="00880BE8">
              <w:rPr>
                <w:szCs w:val="18"/>
              </w:rPr>
              <w:t>Suburb</w:t>
            </w:r>
            <w:r>
              <w:rPr>
                <w:szCs w:val="18"/>
              </w:rPr>
              <w:t>/</w:t>
            </w:r>
            <w:r w:rsidR="00880BE8">
              <w:rPr>
                <w:szCs w:val="18"/>
              </w:rPr>
              <w:t xml:space="preserve">s </w:t>
            </w:r>
          </w:p>
        </w:tc>
        <w:tc>
          <w:tcPr>
            <w:tcW w:w="6934" w:type="dxa"/>
          </w:tcPr>
          <w:p w:rsidR="00880BE8" w:rsidRPr="00256AAF" w:rsidRDefault="00880BE8" w:rsidP="000B02BB">
            <w:pPr>
              <w:rPr>
                <w:color w:val="FF0000"/>
              </w:rPr>
            </w:pPr>
          </w:p>
        </w:tc>
      </w:tr>
      <w:tr w:rsidR="00880BE8" w:rsidRPr="00256AAF" w:rsidTr="000B02BB">
        <w:tc>
          <w:tcPr>
            <w:tcW w:w="3271" w:type="dxa"/>
          </w:tcPr>
          <w:p w:rsidR="00880BE8" w:rsidRDefault="00880BE8" w:rsidP="00880BE8">
            <w:pPr>
              <w:jc w:val="right"/>
              <w:rPr>
                <w:szCs w:val="18"/>
              </w:rPr>
            </w:pPr>
            <w:r>
              <w:rPr>
                <w:szCs w:val="18"/>
              </w:rPr>
              <w:t>Project Name</w:t>
            </w:r>
          </w:p>
        </w:tc>
        <w:tc>
          <w:tcPr>
            <w:tcW w:w="6934" w:type="dxa"/>
          </w:tcPr>
          <w:p w:rsidR="00880BE8" w:rsidRPr="00256AAF" w:rsidRDefault="00880BE8" w:rsidP="000B02BB">
            <w:pPr>
              <w:rPr>
                <w:color w:val="FF0000"/>
              </w:rPr>
            </w:pPr>
          </w:p>
        </w:tc>
      </w:tr>
    </w:tbl>
    <w:p w:rsidR="00B93AFE" w:rsidRDefault="00B93AFE" w:rsidP="00B93AFE"/>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880BE8"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880BE8" w:rsidRPr="000A615B" w:rsidRDefault="00880BE8" w:rsidP="000B02BB">
            <w:pPr>
              <w:rPr>
                <w:b/>
              </w:rPr>
            </w:pPr>
            <w:r w:rsidRPr="000A615B">
              <w:rPr>
                <w:b/>
              </w:rPr>
              <w:t>Landowner/Company Director/ Company Secretary</w:t>
            </w:r>
          </w:p>
        </w:tc>
        <w:tc>
          <w:tcPr>
            <w:tcW w:w="6934" w:type="dxa"/>
          </w:tcPr>
          <w:p w:rsidR="00880BE8" w:rsidRDefault="00880BE8" w:rsidP="000B02BB">
            <w:pPr>
              <w:cnfStyle w:val="100000000000" w:firstRow="1" w:lastRow="0" w:firstColumn="0" w:lastColumn="0" w:oddVBand="0" w:evenVBand="0" w:oddHBand="0" w:evenHBand="0" w:firstRowFirstColumn="0" w:firstRowLastColumn="0" w:lastRowFirstColumn="0" w:lastRowLastColumn="0"/>
            </w:pPr>
          </w:p>
        </w:tc>
      </w:tr>
      <w:tr w:rsidR="00880BE8" w:rsidTr="000B02BB">
        <w:tc>
          <w:tcPr>
            <w:tcW w:w="3271" w:type="dxa"/>
          </w:tcPr>
          <w:p w:rsidR="00880BE8" w:rsidRPr="006B4F88" w:rsidRDefault="00880BE8" w:rsidP="000B02BB">
            <w:pPr>
              <w:jc w:val="right"/>
            </w:pPr>
            <w:r w:rsidRPr="006B4F88">
              <w:t>Full name</w:t>
            </w:r>
            <w:r>
              <w:t xml:space="preserve"> </w:t>
            </w:r>
          </w:p>
        </w:tc>
        <w:tc>
          <w:tcPr>
            <w:tcW w:w="6934" w:type="dxa"/>
          </w:tcPr>
          <w:p w:rsidR="00880BE8" w:rsidRDefault="00880BE8" w:rsidP="000B02BB">
            <w:r>
              <w:t xml:space="preserve">I, </w:t>
            </w:r>
          </w:p>
        </w:tc>
      </w:tr>
      <w:tr w:rsidR="00880BE8" w:rsidTr="000B02BB">
        <w:tc>
          <w:tcPr>
            <w:tcW w:w="3271" w:type="dxa"/>
          </w:tcPr>
          <w:p w:rsidR="00880BE8" w:rsidRPr="006B4F88" w:rsidRDefault="00880BE8" w:rsidP="000B02BB">
            <w:pPr>
              <w:jc w:val="right"/>
            </w:pPr>
            <w:r w:rsidRPr="006B4F88">
              <w:t>Registered Organisation/ Company Name (If Applicable)</w:t>
            </w:r>
          </w:p>
        </w:tc>
        <w:tc>
          <w:tcPr>
            <w:tcW w:w="6934" w:type="dxa"/>
          </w:tcPr>
          <w:p w:rsidR="00880BE8" w:rsidRDefault="00880BE8" w:rsidP="000B02BB">
            <w:r>
              <w:t>of,</w:t>
            </w:r>
          </w:p>
        </w:tc>
      </w:tr>
      <w:tr w:rsidR="00880BE8" w:rsidTr="000B02BB">
        <w:tc>
          <w:tcPr>
            <w:tcW w:w="3271" w:type="dxa"/>
          </w:tcPr>
          <w:p w:rsidR="00880BE8" w:rsidRPr="006B4F88" w:rsidRDefault="00880BE8" w:rsidP="000B02BB">
            <w:pPr>
              <w:jc w:val="right"/>
            </w:pPr>
            <w:r w:rsidRPr="006B4F88">
              <w:t xml:space="preserve">Street address </w:t>
            </w:r>
          </w:p>
        </w:tc>
        <w:tc>
          <w:tcPr>
            <w:tcW w:w="6934" w:type="dxa"/>
          </w:tcPr>
          <w:p w:rsidR="00880BE8" w:rsidRDefault="00880BE8" w:rsidP="000B02BB"/>
        </w:tc>
      </w:tr>
      <w:tr w:rsidR="00880BE8" w:rsidRPr="00290792" w:rsidTr="000B02BB">
        <w:tc>
          <w:tcPr>
            <w:tcW w:w="10205" w:type="dxa"/>
            <w:gridSpan w:val="2"/>
          </w:tcPr>
          <w:p w:rsidR="00880BE8" w:rsidRDefault="00024F41" w:rsidP="00024F41">
            <w:r>
              <w:t>A</w:t>
            </w:r>
            <w:r w:rsidR="00880BE8">
              <w:t>gree that:</w:t>
            </w:r>
          </w:p>
          <w:p w:rsidR="00880BE8" w:rsidRDefault="00880BE8" w:rsidP="00880BE8">
            <w:pPr>
              <w:pStyle w:val="ListParagraph"/>
              <w:numPr>
                <w:ilvl w:val="0"/>
                <w:numId w:val="43"/>
              </w:numPr>
              <w:jc w:val="both"/>
            </w:pPr>
            <w:r>
              <w:t xml:space="preserve">The </w:t>
            </w:r>
            <w:r w:rsidRPr="00880BE8">
              <w:t>HCOs or biodiversity offset requirements for the infrastructure project are to be met through payment of applicable fees to the Department of Environment, Land, Water and Planning (DELWP) in-full and prior to works commencing.</w:t>
            </w:r>
          </w:p>
          <w:p w:rsidR="00880BE8" w:rsidRPr="00880BE8" w:rsidRDefault="00880BE8" w:rsidP="00880BE8">
            <w:pPr>
              <w:pStyle w:val="ListParagraph"/>
              <w:numPr>
                <w:ilvl w:val="0"/>
                <w:numId w:val="43"/>
              </w:numPr>
              <w:jc w:val="both"/>
            </w:pPr>
            <w:r w:rsidRPr="00880BE8">
              <w:t xml:space="preserve">DELWP officers </w:t>
            </w:r>
            <w:r>
              <w:t xml:space="preserve">will </w:t>
            </w:r>
            <w:r w:rsidRPr="00880BE8">
              <w:t>assess the information submitted for this Native Vegetation Information Management System registration and declare that the information provided is true, correct and comprehensive.</w:t>
            </w:r>
          </w:p>
          <w:p w:rsidR="00880BE8" w:rsidRPr="00290792" w:rsidRDefault="00880BE8" w:rsidP="00880BE8">
            <w:pPr>
              <w:pStyle w:val="ListParagraph"/>
              <w:jc w:val="both"/>
            </w:pPr>
          </w:p>
        </w:tc>
      </w:tr>
      <w:tr w:rsidR="00880BE8" w:rsidTr="000B02BB">
        <w:tc>
          <w:tcPr>
            <w:tcW w:w="3271" w:type="dxa"/>
          </w:tcPr>
          <w:p w:rsidR="00880BE8" w:rsidRPr="006B4F88" w:rsidRDefault="00880BE8" w:rsidP="000B02BB">
            <w:pPr>
              <w:jc w:val="right"/>
            </w:pPr>
            <w:r w:rsidRPr="006B4F88">
              <w:t>Signature of Landowner / Company Director / Company Secretary</w:t>
            </w:r>
          </w:p>
        </w:tc>
        <w:tc>
          <w:tcPr>
            <w:tcW w:w="6934" w:type="dxa"/>
          </w:tcPr>
          <w:p w:rsidR="00880BE8" w:rsidRDefault="00880BE8" w:rsidP="000B02BB">
            <w:pPr>
              <w:jc w:val="both"/>
            </w:pPr>
          </w:p>
        </w:tc>
      </w:tr>
      <w:tr w:rsidR="00880BE8" w:rsidTr="000B02BB">
        <w:tc>
          <w:tcPr>
            <w:tcW w:w="3271" w:type="dxa"/>
          </w:tcPr>
          <w:p w:rsidR="00880BE8" w:rsidRPr="006B4F88" w:rsidRDefault="00880BE8" w:rsidP="000B02BB">
            <w:pPr>
              <w:jc w:val="right"/>
            </w:pPr>
            <w:r w:rsidRPr="006B4F88">
              <w:t>Date (day/month/year)</w:t>
            </w:r>
          </w:p>
        </w:tc>
        <w:tc>
          <w:tcPr>
            <w:tcW w:w="6934" w:type="dxa"/>
          </w:tcPr>
          <w:p w:rsidR="00880BE8" w:rsidRDefault="00880BE8" w:rsidP="000B02BB">
            <w:pPr>
              <w:jc w:val="both"/>
            </w:pPr>
          </w:p>
        </w:tc>
      </w:tr>
    </w:tbl>
    <w:p w:rsidR="00880BE8" w:rsidRDefault="00880BE8" w:rsidP="00B93AFE"/>
    <w:p w:rsidR="00880BE8" w:rsidRPr="00880BE8" w:rsidRDefault="00880BE8" w:rsidP="003766E2">
      <w:pPr>
        <w:rPr>
          <w:sz w:val="18"/>
          <w:szCs w:val="18"/>
        </w:rPr>
      </w:pPr>
      <w:r w:rsidRPr="00256AAF">
        <w:rPr>
          <w:sz w:val="18"/>
          <w:szCs w:val="18"/>
        </w:rPr>
        <w:t>Note, if the signatory is a company delegate then please submit a signed letter of delegation from a Company Director and/or Company Secretary.</w:t>
      </w:r>
    </w:p>
    <w:tbl>
      <w:tblPr>
        <w:tblpPr w:leftFromText="181" w:rightFromText="181" w:topFromText="113" w:horzAnchor="page" w:tblpX="852" w:tblpYSpec="bottom"/>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33793B">
        <w:trPr>
          <w:trHeight w:val="2608"/>
        </w:trPr>
        <w:tc>
          <w:tcPr>
            <w:tcW w:w="5216" w:type="dxa"/>
            <w:shd w:val="clear" w:color="auto" w:fill="auto"/>
          </w:tcPr>
          <w:p w:rsidR="00001E86" w:rsidRDefault="00001E86" w:rsidP="0033793B">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EA2029">
              <w:rPr>
                <w:noProof/>
              </w:rPr>
              <w:t>2018</w:t>
            </w:r>
            <w:r>
              <w:fldChar w:fldCharType="end"/>
            </w:r>
          </w:p>
          <w:p w:rsidR="00001E86" w:rsidRDefault="00001E86" w:rsidP="0033793B">
            <w:pPr>
              <w:pStyle w:val="SmallBodyText"/>
            </w:pPr>
            <w:r>
              <w:rPr>
                <w:noProof/>
              </w:rPr>
              <w:drawing>
                <wp:anchor distT="0" distB="0" distL="114300" distR="36195" simplePos="0" relativeHeight="251656192" behindDoc="0" locked="1" layoutInCell="1" allowOverlap="1" wp14:anchorId="556024D7" wp14:editId="64723993">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3">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33793B">
            <w:pPr>
              <w:pStyle w:val="SmallHeading"/>
            </w:pPr>
            <w:r w:rsidRPr="00C255C2">
              <w:t>Disclaimer</w:t>
            </w:r>
          </w:p>
          <w:p w:rsidR="00001E86" w:rsidRDefault="00E97294" w:rsidP="0033793B">
            <w:pPr>
              <w:pStyle w:val="SmallBodyText"/>
            </w:pPr>
            <w:r w:rsidRPr="00405DE3">
              <w:t xml:space="preserve">This publication may be of assistance to </w:t>
            </w:r>
            <w:proofErr w:type="gramStart"/>
            <w:r w:rsidRPr="00405DE3">
              <w:t>you</w:t>
            </w:r>
            <w:proofErr w:type="gramEnd"/>
            <w:r w:rsidRPr="00405DE3">
              <w:t xml:space="preserve">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001E86" w:rsidRPr="00E97294" w:rsidRDefault="00001E86" w:rsidP="0033793B">
            <w:pPr>
              <w:pStyle w:val="xAccessibilityHeading"/>
            </w:pPr>
            <w:bookmarkStart w:id="4" w:name="_Accessibility"/>
            <w:bookmarkEnd w:id="4"/>
            <w:r w:rsidRPr="00E97294">
              <w:t>Accessibility</w:t>
            </w:r>
          </w:p>
          <w:p w:rsidR="00001E86" w:rsidRDefault="00001E86" w:rsidP="0033793B">
            <w:pPr>
              <w:pStyle w:val="xAccessibilityText"/>
            </w:pPr>
            <w:r>
              <w:t xml:space="preserve">If you would like to receive this publication in an alternative format, please </w:t>
            </w:r>
            <w:r w:rsidR="00880BE8">
              <w:t>email</w:t>
            </w:r>
            <w:r>
              <w:t xml:space="preserve"> </w:t>
            </w:r>
            <w:hyperlink r:id="rId14" w:history="1">
              <w:r w:rsidR="00BA3644" w:rsidRPr="00BA3644">
                <w:rPr>
                  <w:rStyle w:val="Hyperlink"/>
                  <w:u w:val="none"/>
                </w:rPr>
                <w:t>msa.habitatcompensation@delwp.vic.gov.au</w:t>
              </w:r>
            </w:hyperlink>
            <w:r w:rsidR="00786879">
              <w:t>.</w:t>
            </w:r>
          </w:p>
          <w:p w:rsidR="00001E86" w:rsidRDefault="00001E86" w:rsidP="0033793B">
            <w:pPr>
              <w:pStyle w:val="SmallBodyText"/>
            </w:pPr>
          </w:p>
        </w:tc>
      </w:tr>
    </w:tbl>
    <w:p w:rsidR="00001E86" w:rsidRPr="0033793B" w:rsidRDefault="00001E86" w:rsidP="00D07479">
      <w:pPr>
        <w:spacing w:line="80" w:lineRule="exact"/>
        <w:rPr>
          <w:sz w:val="10"/>
          <w:szCs w:val="10"/>
        </w:rPr>
      </w:pPr>
    </w:p>
    <w:sectPr w:rsidR="00001E86" w:rsidRPr="0033793B" w:rsidSect="00B93AFE">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8D1" w:rsidRDefault="002148D1">
      <w:r>
        <w:separator/>
      </w:r>
    </w:p>
    <w:p w:rsidR="002148D1" w:rsidRDefault="002148D1"/>
    <w:p w:rsidR="002148D1" w:rsidRDefault="002148D1"/>
  </w:endnote>
  <w:endnote w:type="continuationSeparator" w:id="0">
    <w:p w:rsidR="002148D1" w:rsidRDefault="002148D1">
      <w:r>
        <w:continuationSeparator/>
      </w:r>
    </w:p>
    <w:p w:rsidR="002148D1" w:rsidRDefault="002148D1"/>
    <w:p w:rsidR="002148D1" w:rsidRDefault="00214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B5221E" w:rsidRDefault="00A209C4" w:rsidP="00E97294">
    <w:pPr>
      <w:pStyle w:val="FooterEven"/>
    </w:pPr>
    <w:r w:rsidRPr="00D55628">
      <w:rPr>
        <w:noProof/>
      </w:rPr>
      <mc:AlternateContent>
        <mc:Choice Requires="wps">
          <w:drawing>
            <wp:anchor distT="0" distB="0" distL="114300" distR="114300" simplePos="0" relativeHeight="251637760"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787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213C82">
    <w:pPr>
      <w:pStyle w:val="Footer"/>
    </w:pPr>
    <w:r w:rsidRPr="00D55628">
      <w:rPr>
        <w:noProof/>
      </w:rPr>
      <mc:AlternateContent>
        <mc:Choice Requires="wps">
          <w:drawing>
            <wp:anchor distT="0" distB="0" distL="114300" distR="114300" simplePos="0" relativeHeight="251641856"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1" w:name="Here"/>
                          <w:r w:rsidRPr="009F69FA">
                            <w:t>de</w:t>
                          </w:r>
                          <w:r>
                            <w:t>lwp</w:t>
                          </w:r>
                          <w:r w:rsidRPr="009F69FA">
                            <w:t>.vic.gov.au</w:t>
                          </w:r>
                          <w:bookmarkEnd w:id="1"/>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8"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2" w:name="Here"/>
                    <w:r w:rsidRPr="009F69FA">
                      <w:t>de</w:t>
                    </w:r>
                    <w:r>
                      <w:t>lwp</w:t>
                    </w:r>
                    <w:r w:rsidRPr="009F69FA">
                      <w:t>.vic.gov.au</w:t>
                    </w:r>
                    <w:bookmarkEnd w:id="2"/>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8D1" w:rsidRPr="008F5280" w:rsidRDefault="002148D1" w:rsidP="008F5280">
      <w:pPr>
        <w:pStyle w:val="FootnoteSeparator"/>
      </w:pPr>
    </w:p>
    <w:p w:rsidR="002148D1" w:rsidRDefault="002148D1"/>
  </w:footnote>
  <w:footnote w:type="continuationSeparator" w:id="0">
    <w:p w:rsidR="002148D1" w:rsidRDefault="002148D1" w:rsidP="008F5280">
      <w:pPr>
        <w:pStyle w:val="FootnoteSeparator"/>
      </w:pPr>
    </w:p>
    <w:p w:rsidR="002148D1" w:rsidRDefault="002148D1"/>
    <w:p w:rsidR="002148D1" w:rsidRDefault="002148D1"/>
  </w:footnote>
  <w:footnote w:type="continuationNotice" w:id="1">
    <w:p w:rsidR="002148D1" w:rsidRDefault="002148D1" w:rsidP="00D55628"/>
    <w:p w:rsidR="002148D1" w:rsidRDefault="002148D1"/>
    <w:p w:rsidR="002148D1" w:rsidRDefault="00214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33793B" w:rsidRDefault="0033793B" w:rsidP="0033793B">
    <w:pPr>
      <w:pStyle w:val="Header"/>
      <w:jc w:val="center"/>
      <w:rPr>
        <w:color w:val="FF0000"/>
      </w:rPr>
    </w:pPr>
    <w:r>
      <w:rPr>
        <w:color w:val="FF0000"/>
      </w:rPr>
      <w:t xml:space="preserve">This is a </w:t>
    </w:r>
    <w:proofErr w:type="gramStart"/>
    <w:r>
      <w:rPr>
        <w:color w:val="FF0000"/>
      </w:rPr>
      <w:t>one page</w:t>
    </w:r>
    <w:proofErr w:type="gramEnd"/>
    <w:r>
      <w:rPr>
        <w:color w:val="FF0000"/>
      </w:rPr>
      <w:t xml:space="preserve"> fact. Please reduce your content so that it fits on one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A62526"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1EFA71"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8B00C9"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26F3B11"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37A11E5"/>
    <w:multiLevelType w:val="hybridMultilevel"/>
    <w:tmpl w:val="CED44842"/>
    <w:lvl w:ilvl="0" w:tplc="2882518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A8AEC008"/>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7"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0"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1"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2" w15:restartNumberingAfterBreak="0">
    <w:nsid w:val="78343813"/>
    <w:multiLevelType w:val="hybridMultilevel"/>
    <w:tmpl w:val="3864E44E"/>
    <w:lvl w:ilvl="0" w:tplc="C52E1C9E">
      <w:numFmt w:val="bullet"/>
      <w:lvlText w:val=""/>
      <w:lvlJc w:val="left"/>
      <w:pPr>
        <w:ind w:left="473" w:hanging="360"/>
      </w:pPr>
      <w:rPr>
        <w:rFonts w:ascii="Symbol" w:eastAsia="Times New Roman" w:hAnsi="Symbol" w:cs="Times New Roman"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8"/>
  </w:num>
  <w:num w:numId="3">
    <w:abstractNumId w:val="25"/>
  </w:num>
  <w:num w:numId="4">
    <w:abstractNumId w:val="33"/>
  </w:num>
  <w:num w:numId="5">
    <w:abstractNumId w:val="15"/>
  </w:num>
  <w:num w:numId="6">
    <w:abstractNumId w:val="12"/>
  </w:num>
  <w:num w:numId="7">
    <w:abstractNumId w:val="11"/>
  </w:num>
  <w:num w:numId="8">
    <w:abstractNumId w:val="10"/>
  </w:num>
  <w:num w:numId="9">
    <w:abstractNumId w:val="29"/>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startOverride w:val="1"/>
    </w:lvlOverride>
  </w:num>
  <w:num w:numId="29">
    <w:abstractNumId w:val="20"/>
  </w:num>
  <w:num w:numId="30">
    <w:abstractNumId w:val="30"/>
  </w:num>
  <w:num w:numId="31">
    <w:abstractNumId w:val="8"/>
  </w:num>
  <w:num w:numId="32">
    <w:abstractNumId w:val="27"/>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 w:numId="4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8433"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2148D1"/>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4F41"/>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06E65"/>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4C4"/>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48D1"/>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EC0"/>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66E2"/>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4D2"/>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64E"/>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124"/>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AF0"/>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879"/>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0BE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AFE"/>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87F"/>
    <w:rsid w:val="00BA0E6D"/>
    <w:rsid w:val="00BA1061"/>
    <w:rsid w:val="00BA12BF"/>
    <w:rsid w:val="00BA1490"/>
    <w:rsid w:val="00BA156B"/>
    <w:rsid w:val="00BA1605"/>
    <w:rsid w:val="00BA287A"/>
    <w:rsid w:val="00BA2A44"/>
    <w:rsid w:val="00BA2DDF"/>
    <w:rsid w:val="00BA3616"/>
    <w:rsid w:val="00BA3644"/>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B7F4B"/>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479"/>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029"/>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stroke="f">
      <v:stroke on="f"/>
      <o:colormru v:ext="edit" colors="white"/>
    </o:shapedefaults>
    <o:shapelayout v:ext="edit">
      <o:idmap v:ext="edit" data="1"/>
    </o:shapelayout>
  </w:shapeDefaults>
  <w:decimalSymbol w:val="."/>
  <w:listSeparator w:val=","/>
  <w14:docId w14:val="4F462C64"/>
  <w15:docId w15:val="{C09DDD4B-ABF6-48C6-91B5-6BDF65D4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93B"/>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a.habitatcompensation@delwp.vic.gov.au"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8769A-3E35-47B5-A0F8-CAA3591C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 Johnstone</dc:creator>
  <cp:lastModifiedBy>Chris J Johnstone (DELWP)</cp:lastModifiedBy>
  <cp:revision>11</cp:revision>
  <cp:lastPrinted>2016-09-27T06:05:00Z</cp:lastPrinted>
  <dcterms:created xsi:type="dcterms:W3CDTF">2016-09-27T04:11:00Z</dcterms:created>
  <dcterms:modified xsi:type="dcterms:W3CDTF">2018-09-24T03:34:00Z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