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rsidTr="003F46E9">
        <w:trPr>
          <w:trHeight w:hRule="exact" w:val="1418"/>
        </w:trPr>
        <w:tc>
          <w:tcPr>
            <w:tcW w:w="7761" w:type="dxa"/>
            <w:vAlign w:val="center"/>
          </w:tcPr>
          <w:p w:rsidR="00975ED3" w:rsidRPr="00975ED3" w:rsidRDefault="00975ED3" w:rsidP="002148D1">
            <w:pPr>
              <w:pStyle w:val="Title"/>
            </w:pPr>
            <w:r w:rsidRPr="00975ED3">
              <w:t>M</w:t>
            </w:r>
            <w:r w:rsidR="002148D1">
              <w:t>elbourne Strategic Assessment</w:t>
            </w:r>
          </w:p>
        </w:tc>
      </w:tr>
      <w:tr w:rsidR="00975ED3" w:rsidTr="003F46E9">
        <w:trPr>
          <w:trHeight w:val="1247"/>
        </w:trPr>
        <w:tc>
          <w:tcPr>
            <w:tcW w:w="7761" w:type="dxa"/>
            <w:vAlign w:val="center"/>
          </w:tcPr>
          <w:p w:rsidR="00975ED3" w:rsidRPr="00F84CCF" w:rsidRDefault="00735AF0" w:rsidP="006B4F88">
            <w:pPr>
              <w:pStyle w:val="IntroFeatureText"/>
              <w:jc w:val="right"/>
            </w:pPr>
            <w:r w:rsidRPr="00F84CCF">
              <w:t>S</w:t>
            </w:r>
            <w:r w:rsidR="004A3F25">
              <w:t>taged</w:t>
            </w:r>
            <w:r w:rsidR="00BB0F47">
              <w:t xml:space="preserve"> L</w:t>
            </w:r>
            <w:r w:rsidR="004A3F25">
              <w:t>and</w:t>
            </w:r>
            <w:r w:rsidR="00BB0F47">
              <w:t xml:space="preserve"> </w:t>
            </w:r>
            <w:r w:rsidR="004A3F25">
              <w:t>Parcel</w:t>
            </w:r>
            <w:r w:rsidR="00BB0F47">
              <w:t xml:space="preserve"> A</w:t>
            </w:r>
            <w:r w:rsidR="004A3F25">
              <w:t>greement</w:t>
            </w:r>
            <w:r w:rsidR="00BB0F47">
              <w:t xml:space="preserve"> </w:t>
            </w:r>
            <w:r w:rsidR="004A3F25">
              <w:t>form</w:t>
            </w:r>
            <w:r w:rsidR="00BB0F47">
              <w:t xml:space="preserve"> </w:t>
            </w:r>
          </w:p>
        </w:tc>
      </w:tr>
    </w:tbl>
    <w:p w:rsidR="00806AB6" w:rsidRDefault="00806AB6" w:rsidP="00806AB6">
      <w:pPr>
        <w:pStyle w:val="BodyText"/>
        <w:sectPr w:rsidR="00806AB6" w:rsidSect="0033793B">
          <w:headerReference w:type="even" r:id="rId8"/>
          <w:footerReference w:type="even" r:id="rId9"/>
          <w:footerReference w:type="default" r:id="rId10"/>
          <w:headerReference w:type="first" r:id="rId11"/>
          <w:footerReference w:type="first" r:id="rId12"/>
          <w:pgSz w:w="11907" w:h="16840" w:code="9"/>
          <w:pgMar w:top="2211" w:right="737" w:bottom="1758" w:left="851" w:header="284" w:footer="284" w:gutter="0"/>
          <w:cols w:space="284"/>
          <w:titlePg/>
          <w:docGrid w:linePitch="360"/>
        </w:sectPr>
      </w:pPr>
    </w:p>
    <w:p w:rsidR="004A3F25" w:rsidRPr="00F84CCF" w:rsidRDefault="004A3F25" w:rsidP="004A3F25">
      <w:pPr>
        <w:pStyle w:val="Heading2"/>
        <w:numPr>
          <w:ilvl w:val="0"/>
          <w:numId w:val="0"/>
        </w:numPr>
        <w:jc w:val="both"/>
      </w:pPr>
      <w:r w:rsidRPr="00F84CCF">
        <w:t xml:space="preserve">This </w:t>
      </w:r>
      <w:r>
        <w:t>form</w:t>
      </w:r>
      <w:r w:rsidRPr="00F84CCF">
        <w:t xml:space="preserve"> is to be completed </w:t>
      </w:r>
      <w:r>
        <w:t xml:space="preserve">by applicants who choose to submit a </w:t>
      </w:r>
      <w:r w:rsidRPr="004B7E04">
        <w:t>‘Staged land parcel’ registration on NVIM to meet their habitat compensation obligations</w:t>
      </w:r>
      <w:r>
        <w:t xml:space="preserve"> in stages, </w:t>
      </w:r>
      <w:r w:rsidRPr="00F84CCF">
        <w:t xml:space="preserve">for </w:t>
      </w:r>
      <w:r>
        <w:t>one or more land parcels,</w:t>
      </w:r>
      <w:r w:rsidRPr="00F84CCF">
        <w:t xml:space="preserve"> located in the MSA program area.</w:t>
      </w:r>
    </w:p>
    <w:tbl>
      <w:tblPr>
        <w:tblStyle w:val="TableGrid"/>
        <w:tblW w:w="0" w:type="auto"/>
        <w:tblBorders>
          <w:left w:val="single" w:sz="8" w:space="0" w:color="CDDC29" w:themeColor="text2"/>
          <w:right w:val="single" w:sz="8" w:space="0" w:color="CDDC29" w:themeColor="text2"/>
          <w:insideV w:val="single" w:sz="8" w:space="0" w:color="CDDC29" w:themeColor="text2"/>
        </w:tblBorders>
        <w:tblLook w:val="04A0" w:firstRow="1" w:lastRow="0" w:firstColumn="1" w:lastColumn="0" w:noHBand="0" w:noVBand="1"/>
      </w:tblPr>
      <w:tblGrid>
        <w:gridCol w:w="3271"/>
        <w:gridCol w:w="6934"/>
      </w:tblGrid>
      <w:tr w:rsidR="00C92635" w:rsidTr="000B02BB">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3271" w:type="dxa"/>
          </w:tcPr>
          <w:p w:rsidR="00C92635" w:rsidRPr="000A615B" w:rsidRDefault="00C92635" w:rsidP="000B02BB">
            <w:pPr>
              <w:rPr>
                <w:b/>
                <w:szCs w:val="18"/>
              </w:rPr>
            </w:pPr>
            <w:bookmarkStart w:id="2" w:name="_Hlk522278242"/>
            <w:r w:rsidRPr="000A615B">
              <w:rPr>
                <w:b/>
                <w:szCs w:val="18"/>
              </w:rPr>
              <w:t>Property Location</w:t>
            </w:r>
          </w:p>
        </w:tc>
        <w:tc>
          <w:tcPr>
            <w:tcW w:w="6934" w:type="dxa"/>
          </w:tcPr>
          <w:p w:rsidR="00C92635" w:rsidRPr="00256AAF" w:rsidRDefault="00C92635" w:rsidP="000B02BB">
            <w:pPr>
              <w:cnfStyle w:val="100000000000" w:firstRow="1" w:lastRow="0" w:firstColumn="0" w:lastColumn="0" w:oddVBand="0" w:evenVBand="0" w:oddHBand="0" w:evenHBand="0" w:firstRowFirstColumn="0" w:firstRowLastColumn="0" w:lastRowFirstColumn="0" w:lastRowLastColumn="0"/>
              <w:rPr>
                <w:color w:val="FF0000"/>
              </w:rPr>
            </w:pPr>
          </w:p>
        </w:tc>
      </w:tr>
      <w:tr w:rsidR="00C92635" w:rsidTr="000B02BB">
        <w:tc>
          <w:tcPr>
            <w:tcW w:w="3271" w:type="dxa"/>
          </w:tcPr>
          <w:p w:rsidR="00C92635" w:rsidRPr="006B4F88" w:rsidRDefault="000533C5" w:rsidP="000533C5">
            <w:pPr>
              <w:tabs>
                <w:tab w:val="left" w:pos="299"/>
                <w:tab w:val="right" w:pos="3138"/>
              </w:tabs>
              <w:jc w:val="right"/>
              <w:rPr>
                <w:szCs w:val="18"/>
              </w:rPr>
            </w:pPr>
            <w:r>
              <w:rPr>
                <w:szCs w:val="18"/>
              </w:rPr>
              <w:tab/>
              <w:t>Property A</w:t>
            </w:r>
            <w:r w:rsidR="00C92635">
              <w:rPr>
                <w:szCs w:val="18"/>
              </w:rPr>
              <w:t xml:space="preserve">ddress </w:t>
            </w:r>
          </w:p>
        </w:tc>
        <w:tc>
          <w:tcPr>
            <w:tcW w:w="6934" w:type="dxa"/>
          </w:tcPr>
          <w:p w:rsidR="00C92635" w:rsidRPr="00256AAF" w:rsidRDefault="00C92635" w:rsidP="000B02BB">
            <w:pPr>
              <w:rPr>
                <w:color w:val="FF0000"/>
              </w:rPr>
            </w:pPr>
          </w:p>
        </w:tc>
      </w:tr>
      <w:tr w:rsidR="00C92635" w:rsidTr="000B02BB">
        <w:tc>
          <w:tcPr>
            <w:tcW w:w="3271" w:type="dxa"/>
          </w:tcPr>
          <w:p w:rsidR="00C92635" w:rsidRPr="006B4F88" w:rsidRDefault="00C92635" w:rsidP="000B02BB">
            <w:pPr>
              <w:jc w:val="right"/>
              <w:rPr>
                <w:szCs w:val="18"/>
              </w:rPr>
            </w:pPr>
            <w:r w:rsidRPr="006B4F88">
              <w:rPr>
                <w:szCs w:val="18"/>
              </w:rPr>
              <w:t>Standard Parcel Identifier/s (SPI/s)</w:t>
            </w:r>
          </w:p>
        </w:tc>
        <w:tc>
          <w:tcPr>
            <w:tcW w:w="6934" w:type="dxa"/>
          </w:tcPr>
          <w:p w:rsidR="00C92635" w:rsidRPr="006B4F88" w:rsidRDefault="00C92635" w:rsidP="000B02BB">
            <w:pPr>
              <w:rPr>
                <w:b/>
                <w:color w:val="FF0000"/>
              </w:rPr>
            </w:pPr>
          </w:p>
        </w:tc>
      </w:tr>
      <w:bookmarkEnd w:id="2"/>
    </w:tbl>
    <w:p w:rsidR="00C92635" w:rsidRDefault="00C92635" w:rsidP="00C92635"/>
    <w:tbl>
      <w:tblPr>
        <w:tblStyle w:val="TableGrid"/>
        <w:tblW w:w="0" w:type="auto"/>
        <w:tblBorders>
          <w:left w:val="single" w:sz="8" w:space="0" w:color="CDDC29" w:themeColor="text2"/>
          <w:right w:val="single" w:sz="8" w:space="0" w:color="CDDC29" w:themeColor="text2"/>
          <w:insideV w:val="single" w:sz="8" w:space="0" w:color="CDDC29" w:themeColor="text2"/>
        </w:tblBorders>
        <w:tblLook w:val="04A0" w:firstRow="1" w:lastRow="0" w:firstColumn="1" w:lastColumn="0" w:noHBand="0" w:noVBand="1"/>
      </w:tblPr>
      <w:tblGrid>
        <w:gridCol w:w="3271"/>
        <w:gridCol w:w="6934"/>
      </w:tblGrid>
      <w:tr w:rsidR="00C92635" w:rsidTr="000B02BB">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3271" w:type="dxa"/>
          </w:tcPr>
          <w:p w:rsidR="00C92635" w:rsidRPr="000A615B" w:rsidRDefault="00C92635" w:rsidP="000B02BB">
            <w:pPr>
              <w:rPr>
                <w:b/>
              </w:rPr>
            </w:pPr>
            <w:bookmarkStart w:id="3" w:name="_Hlk522278306"/>
            <w:r w:rsidRPr="000A615B">
              <w:rPr>
                <w:b/>
              </w:rPr>
              <w:t>Landowner/Company Director/ Company Secretary</w:t>
            </w:r>
          </w:p>
        </w:tc>
        <w:tc>
          <w:tcPr>
            <w:tcW w:w="6934" w:type="dxa"/>
          </w:tcPr>
          <w:p w:rsidR="00C92635" w:rsidRDefault="00C92635" w:rsidP="000B02BB">
            <w:pPr>
              <w:cnfStyle w:val="100000000000" w:firstRow="1" w:lastRow="0" w:firstColumn="0" w:lastColumn="0" w:oddVBand="0" w:evenVBand="0" w:oddHBand="0" w:evenHBand="0" w:firstRowFirstColumn="0" w:firstRowLastColumn="0" w:lastRowFirstColumn="0" w:lastRowLastColumn="0"/>
            </w:pPr>
          </w:p>
        </w:tc>
      </w:tr>
      <w:tr w:rsidR="00C92635" w:rsidTr="000B02BB">
        <w:tc>
          <w:tcPr>
            <w:tcW w:w="3271" w:type="dxa"/>
          </w:tcPr>
          <w:p w:rsidR="00C92635" w:rsidRPr="006B4F88" w:rsidRDefault="00C92635" w:rsidP="000B02BB">
            <w:pPr>
              <w:jc w:val="right"/>
            </w:pPr>
            <w:r w:rsidRPr="006B4F88">
              <w:t>Full name</w:t>
            </w:r>
            <w:r>
              <w:t xml:space="preserve"> </w:t>
            </w:r>
          </w:p>
        </w:tc>
        <w:tc>
          <w:tcPr>
            <w:tcW w:w="6934" w:type="dxa"/>
          </w:tcPr>
          <w:p w:rsidR="00C92635" w:rsidRDefault="00C92635" w:rsidP="000B02BB">
            <w:r>
              <w:t xml:space="preserve">I, </w:t>
            </w:r>
          </w:p>
        </w:tc>
      </w:tr>
      <w:tr w:rsidR="00C92635" w:rsidTr="000B02BB">
        <w:tc>
          <w:tcPr>
            <w:tcW w:w="3271" w:type="dxa"/>
          </w:tcPr>
          <w:p w:rsidR="00C92635" w:rsidRPr="006B4F88" w:rsidRDefault="00C92635" w:rsidP="000B02BB">
            <w:pPr>
              <w:jc w:val="right"/>
            </w:pPr>
            <w:r w:rsidRPr="006B4F88">
              <w:t>Registered Organisation/ Company Name (If Applicable)</w:t>
            </w:r>
          </w:p>
        </w:tc>
        <w:tc>
          <w:tcPr>
            <w:tcW w:w="6934" w:type="dxa"/>
          </w:tcPr>
          <w:p w:rsidR="00C92635" w:rsidRDefault="00C92635" w:rsidP="000B02BB">
            <w:r>
              <w:t>of,</w:t>
            </w:r>
          </w:p>
        </w:tc>
      </w:tr>
      <w:tr w:rsidR="00C92635" w:rsidTr="000B02BB">
        <w:tc>
          <w:tcPr>
            <w:tcW w:w="3271" w:type="dxa"/>
          </w:tcPr>
          <w:p w:rsidR="00C92635" w:rsidRPr="006B4F88" w:rsidRDefault="00C92635" w:rsidP="000B02BB">
            <w:pPr>
              <w:jc w:val="right"/>
            </w:pPr>
            <w:r w:rsidRPr="006B4F88">
              <w:t xml:space="preserve">Street address </w:t>
            </w:r>
          </w:p>
        </w:tc>
        <w:tc>
          <w:tcPr>
            <w:tcW w:w="6934" w:type="dxa"/>
          </w:tcPr>
          <w:p w:rsidR="00C92635" w:rsidRDefault="00C92635" w:rsidP="000B02BB"/>
        </w:tc>
      </w:tr>
      <w:tr w:rsidR="00C92635" w:rsidTr="000B02BB">
        <w:tc>
          <w:tcPr>
            <w:tcW w:w="10205" w:type="dxa"/>
            <w:gridSpan w:val="2"/>
          </w:tcPr>
          <w:p w:rsidR="00C92635" w:rsidRDefault="005C34C1" w:rsidP="005C34C1">
            <w:r>
              <w:t>A</w:t>
            </w:r>
            <w:r w:rsidR="00C92635">
              <w:t>gree that:</w:t>
            </w:r>
          </w:p>
          <w:p w:rsidR="00C92635" w:rsidRDefault="00C92635" w:rsidP="000B02BB">
            <w:pPr>
              <w:pStyle w:val="ListParagraph"/>
              <w:numPr>
                <w:ilvl w:val="0"/>
                <w:numId w:val="43"/>
              </w:numPr>
              <w:jc w:val="both"/>
            </w:pPr>
            <w:r>
              <w:t xml:space="preserve">The proportional staging of HCOs is consistent with the staging </w:t>
            </w:r>
            <w:r w:rsidR="00474BFD">
              <w:t xml:space="preserve">information </w:t>
            </w:r>
            <w:r>
              <w:t xml:space="preserve">of the subdivision as a proportion of the total developable area of the land parcel. </w:t>
            </w:r>
          </w:p>
          <w:p w:rsidR="00C92635" w:rsidRDefault="00C92635" w:rsidP="000B02BB">
            <w:pPr>
              <w:pStyle w:val="ListParagraph"/>
              <w:numPr>
                <w:ilvl w:val="0"/>
                <w:numId w:val="43"/>
              </w:numPr>
            </w:pPr>
            <w:r>
              <w:t>The HCOs or biodiversity offset requirements</w:t>
            </w:r>
            <w:r w:rsidRPr="00F92A4B">
              <w:t xml:space="preserve"> for a stage are to be met through payment of applicable f</w:t>
            </w:r>
            <w:r>
              <w:t>ees prior to Certification</w:t>
            </w:r>
            <w:r w:rsidRPr="00F92A4B">
              <w:t xml:space="preserve"> for that stage</w:t>
            </w:r>
            <w:r>
              <w:t>, in accordance with the Staging Schedule</w:t>
            </w:r>
            <w:r w:rsidRPr="00F92A4B">
              <w:t>.</w:t>
            </w:r>
            <w:r>
              <w:t xml:space="preserve"> </w:t>
            </w:r>
          </w:p>
          <w:p w:rsidR="00C92635" w:rsidRDefault="00C92635" w:rsidP="000B02BB">
            <w:pPr>
              <w:pStyle w:val="ListParagraph"/>
              <w:numPr>
                <w:ilvl w:val="0"/>
                <w:numId w:val="43"/>
              </w:numPr>
            </w:pPr>
            <w:r>
              <w:t>Certification will not be endorsed until these obligations or offsets have been satisfied through payment of the applicable fees to the Department of Environment, Land, Water and Planning (DELWP).</w:t>
            </w:r>
          </w:p>
          <w:p w:rsidR="00C92635" w:rsidRDefault="00C92635" w:rsidP="000B02BB">
            <w:pPr>
              <w:pStyle w:val="ListParagraph"/>
              <w:numPr>
                <w:ilvl w:val="0"/>
                <w:numId w:val="43"/>
              </w:numPr>
              <w:jc w:val="both"/>
            </w:pPr>
            <w:r>
              <w:t>DELWP officers will assess the information submitted for this Native Vegetation Information Management System registration and declare that the information provided is true, correct and comprehensive. I accept that this agreement terminates, and all outstanding applicable fees become immediately due for payment, if DELWP determines that false or misleading information has been submitted.</w:t>
            </w:r>
          </w:p>
          <w:p w:rsidR="00C92635" w:rsidRPr="00290792" w:rsidRDefault="00C92635" w:rsidP="000B02BB">
            <w:pPr>
              <w:pStyle w:val="ListParagraph"/>
              <w:jc w:val="both"/>
            </w:pPr>
          </w:p>
        </w:tc>
      </w:tr>
      <w:tr w:rsidR="00C92635" w:rsidTr="000B02BB">
        <w:tc>
          <w:tcPr>
            <w:tcW w:w="3271" w:type="dxa"/>
          </w:tcPr>
          <w:p w:rsidR="00C92635" w:rsidRPr="006B4F88" w:rsidRDefault="00C92635" w:rsidP="000B02BB">
            <w:pPr>
              <w:jc w:val="right"/>
            </w:pPr>
            <w:r w:rsidRPr="006B4F88">
              <w:t>Signature of Landowner / Company Director / Company Secretary</w:t>
            </w:r>
          </w:p>
        </w:tc>
        <w:tc>
          <w:tcPr>
            <w:tcW w:w="6934" w:type="dxa"/>
          </w:tcPr>
          <w:p w:rsidR="00C92635" w:rsidRDefault="00C92635" w:rsidP="000B02BB">
            <w:pPr>
              <w:jc w:val="both"/>
            </w:pPr>
          </w:p>
        </w:tc>
      </w:tr>
      <w:tr w:rsidR="00C92635" w:rsidTr="000B02BB">
        <w:tc>
          <w:tcPr>
            <w:tcW w:w="3271" w:type="dxa"/>
          </w:tcPr>
          <w:p w:rsidR="00C92635" w:rsidRPr="006B4F88" w:rsidRDefault="00C92635" w:rsidP="000B02BB">
            <w:pPr>
              <w:jc w:val="right"/>
            </w:pPr>
            <w:r w:rsidRPr="006B4F88">
              <w:t>Date (day/month/year)</w:t>
            </w:r>
          </w:p>
        </w:tc>
        <w:tc>
          <w:tcPr>
            <w:tcW w:w="6934" w:type="dxa"/>
          </w:tcPr>
          <w:p w:rsidR="00C92635" w:rsidRDefault="00C92635" w:rsidP="000B02BB">
            <w:pPr>
              <w:jc w:val="both"/>
            </w:pPr>
          </w:p>
        </w:tc>
      </w:tr>
      <w:bookmarkEnd w:id="3"/>
    </w:tbl>
    <w:p w:rsidR="00C92635" w:rsidRPr="004A3F25" w:rsidRDefault="00C92635" w:rsidP="00C92635">
      <w:pPr>
        <w:rPr>
          <w:sz w:val="14"/>
          <w:szCs w:val="14"/>
        </w:rPr>
      </w:pPr>
    </w:p>
    <w:p w:rsidR="006E1C8D" w:rsidRPr="004A3F25" w:rsidRDefault="00C92635" w:rsidP="00BB7F4B">
      <w:pPr>
        <w:rPr>
          <w:b/>
          <w:sz w:val="14"/>
          <w:szCs w:val="14"/>
        </w:rPr>
      </w:pPr>
      <w:bookmarkStart w:id="4" w:name="_Hlk522279301"/>
      <w:r w:rsidRPr="004A3F25">
        <w:rPr>
          <w:b/>
          <w:sz w:val="14"/>
          <w:szCs w:val="14"/>
        </w:rPr>
        <w:t>Note, if the signatory is a company delegate then please submit a signed letter of delegation from a Company Director and/or Company Secretary.</w:t>
      </w:r>
      <w:bookmarkStart w:id="5" w:name="_GoBack"/>
      <w:bookmarkEnd w:id="5"/>
    </w:p>
    <w:tbl>
      <w:tblPr>
        <w:tblpPr w:leftFromText="181" w:rightFromText="181" w:topFromText="113" w:horzAnchor="page" w:tblpX="852" w:tblpYSpec="bottom"/>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001E86" w:rsidTr="0033793B">
        <w:trPr>
          <w:trHeight w:val="2608"/>
        </w:trPr>
        <w:tc>
          <w:tcPr>
            <w:tcW w:w="5216" w:type="dxa"/>
            <w:shd w:val="clear" w:color="auto" w:fill="auto"/>
          </w:tcPr>
          <w:bookmarkEnd w:id="4"/>
          <w:p w:rsidR="00001E86" w:rsidRDefault="00001E86" w:rsidP="0033793B">
            <w:pPr>
              <w:pStyle w:val="SmallBodyText"/>
            </w:pPr>
            <w:r>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4A3F25">
              <w:rPr>
                <w:noProof/>
              </w:rPr>
              <w:t>2018</w:t>
            </w:r>
            <w:r>
              <w:fldChar w:fldCharType="end"/>
            </w:r>
          </w:p>
          <w:p w:rsidR="00001E86" w:rsidRDefault="00001E86" w:rsidP="0033793B">
            <w:pPr>
              <w:pStyle w:val="SmallBodyText"/>
            </w:pPr>
            <w:r>
              <w:rPr>
                <w:noProof/>
              </w:rPr>
              <w:drawing>
                <wp:anchor distT="0" distB="0" distL="114300" distR="36195" simplePos="0" relativeHeight="251656192" behindDoc="0" locked="1" layoutInCell="1" allowOverlap="1" wp14:anchorId="556024D7" wp14:editId="64723993">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3">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6" w:name="_ImprintPageOne"/>
            <w:bookmarkEnd w:id="6"/>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rsidR="00E97294" w:rsidRPr="008F559C" w:rsidRDefault="00E97294" w:rsidP="0033793B">
            <w:pPr>
              <w:pStyle w:val="SmallHeading"/>
            </w:pPr>
            <w:r w:rsidRPr="00C255C2">
              <w:t>Disclaimer</w:t>
            </w:r>
          </w:p>
          <w:p w:rsidR="00001E86" w:rsidRDefault="00E97294" w:rsidP="0033793B">
            <w:pPr>
              <w:pStyle w:val="SmallBodyText"/>
            </w:pPr>
            <w:r w:rsidRPr="00405DE3">
              <w:t xml:space="preserve">This publication may be of assistance to </w:t>
            </w:r>
            <w:proofErr w:type="gramStart"/>
            <w:r w:rsidRPr="00405DE3">
              <w:t>you</w:t>
            </w:r>
            <w:proofErr w:type="gramEnd"/>
            <w:r w:rsidRPr="00405DE3">
              <w:t xml:space="preserve"> but the State of Victoria and its employees do not guarantee that </w:t>
            </w:r>
            <w:r w:rsidRPr="00C255C2">
              <w:t>the</w:t>
            </w:r>
            <w:r w:rsidRPr="00405DE3">
              <w:t xml:space="preserve"> publication is without flaw of any kind or is wholly appropriate for your particular purposes and therefore disclaims all </w:t>
            </w:r>
            <w:r w:rsidRPr="00C255C2">
              <w:t>liability</w:t>
            </w:r>
            <w:r w:rsidRPr="00405DE3">
              <w:t xml:space="preserve"> for </w:t>
            </w:r>
            <w:r w:rsidRPr="00C255C2">
              <w:t>any</w:t>
            </w:r>
            <w:r w:rsidRPr="00405DE3">
              <w:t xml:space="preserve"> error, loss or other consequence which may arise from you relying on any information in this publication.</w:t>
            </w:r>
          </w:p>
        </w:tc>
        <w:tc>
          <w:tcPr>
            <w:tcW w:w="4989" w:type="dxa"/>
            <w:shd w:val="clear" w:color="auto" w:fill="auto"/>
          </w:tcPr>
          <w:p w:rsidR="00001E86" w:rsidRPr="00E97294" w:rsidRDefault="00001E86" w:rsidP="0033793B">
            <w:pPr>
              <w:pStyle w:val="xAccessibilityHeading"/>
            </w:pPr>
            <w:bookmarkStart w:id="7" w:name="_Accessibility"/>
            <w:bookmarkEnd w:id="7"/>
            <w:r w:rsidRPr="00E97294">
              <w:t>Accessibility</w:t>
            </w:r>
          </w:p>
          <w:p w:rsidR="00001E86" w:rsidRDefault="00001E86" w:rsidP="0033793B">
            <w:pPr>
              <w:pStyle w:val="xAccessibilityText"/>
            </w:pPr>
            <w:r>
              <w:t>If you would like to receive this publication in an alternative format, please</w:t>
            </w:r>
            <w:r w:rsidR="00C92635">
              <w:t xml:space="preserve"> email</w:t>
            </w:r>
            <w:r>
              <w:t xml:space="preserve"> </w:t>
            </w:r>
            <w:r w:rsidR="00C92635">
              <w:t>msa.habit</w:t>
            </w:r>
            <w:r w:rsidR="00973F6E">
              <w:t>atcompensation@delwp.vic.gov.au</w:t>
            </w:r>
            <w:r>
              <w:t xml:space="preserve">. </w:t>
            </w:r>
          </w:p>
          <w:p w:rsidR="00001E86" w:rsidRDefault="00001E86" w:rsidP="0033793B">
            <w:pPr>
              <w:pStyle w:val="SmallBodyText"/>
            </w:pPr>
          </w:p>
        </w:tc>
      </w:tr>
    </w:tbl>
    <w:p w:rsidR="00001E86" w:rsidRPr="0033793B" w:rsidRDefault="00001E86" w:rsidP="000F1396">
      <w:pPr>
        <w:spacing w:line="80" w:lineRule="exact"/>
        <w:rPr>
          <w:sz w:val="10"/>
          <w:szCs w:val="10"/>
        </w:rPr>
      </w:pPr>
    </w:p>
    <w:sectPr w:rsidR="00001E86" w:rsidRPr="0033793B" w:rsidSect="00B93AFE">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48D1" w:rsidRDefault="002148D1">
      <w:r>
        <w:separator/>
      </w:r>
    </w:p>
    <w:p w:rsidR="002148D1" w:rsidRDefault="002148D1"/>
    <w:p w:rsidR="002148D1" w:rsidRDefault="002148D1"/>
  </w:endnote>
  <w:endnote w:type="continuationSeparator" w:id="0">
    <w:p w:rsidR="002148D1" w:rsidRDefault="002148D1">
      <w:r>
        <w:continuationSeparator/>
      </w:r>
    </w:p>
    <w:p w:rsidR="002148D1" w:rsidRDefault="002148D1"/>
    <w:p w:rsidR="002148D1" w:rsidRDefault="002148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Pr="00B5221E" w:rsidRDefault="00A209C4" w:rsidP="00E97294">
    <w:pPr>
      <w:pStyle w:val="FooterEven"/>
    </w:pPr>
    <w:r w:rsidRPr="00D55628">
      <w:rPr>
        <w:noProof/>
      </w:rPr>
      <mc:AlternateContent>
        <mc:Choice Requires="wps">
          <w:drawing>
            <wp:anchor distT="0" distB="0" distL="114300" distR="114300" simplePos="0" relativeHeight="251637760" behindDoc="1" locked="1" layoutInCell="1" allowOverlap="1" wp14:anchorId="121BB204" wp14:editId="4B88EBFD">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1BB204"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7872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5S0AIAAN8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CHbZ5S0AIAAN8FAAAOAAAAAAAAAAAAAAAAAC4CAABkcnMvZTJvRG9jLnht&#10;bFBLAQItABQABgAIAAAAIQA0xUTO2wAAAAYBAAAPAAAAAAAAAAAAAAAAACoFAABkcnMvZG93bnJl&#10;di54bWxQSwUGAAAAAAQABADzAAAAMg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Default="00A209C4" w:rsidP="00213C82">
    <w:pPr>
      <w:pStyle w:val="Footer"/>
    </w:pPr>
    <w:r w:rsidRPr="00D55628">
      <w:rPr>
        <w:noProof/>
      </w:rPr>
      <mc:AlternateContent>
        <mc:Choice Requires="wps">
          <w:drawing>
            <wp:anchor distT="0" distB="0" distL="114300" distR="114300" simplePos="0" relativeHeight="251641856" behindDoc="1" locked="1" layoutInCell="1" allowOverlap="1" wp14:anchorId="5ED22D03" wp14:editId="4015BFB4">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22D03" id="_x0000_t202" coordsize="21600,21600" o:spt="202" path="m,l,21600r21600,l21600,xe">
              <v:stroke joinstyle="miter"/>
              <v:path gradientshapeok="t" o:connecttype="rect"/>
            </v:shapetype>
            <v:shape id="_x0000_s1027" type="#_x0000_t202" alt="Title: Background Watermark Image" style="position:absolute;margin-left:0;margin-top:0;width:595.3pt;height:141.45pt;z-index:-2516746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0r0w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07OVs0bWT6ChJUEgYEYYTjCopHqCaMBBk2K9bctVQyj9kZAG8Qh&#10;IXYyuQ2ZzCLYqPOTzfkJFQVApdhgNC5XZpxm217xugFPY+MJeQ2tU3En6ueoDg0Hw8RxOww+O63O&#10;9+7W83he/AQ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Ch8u0r0wIAAOYFAAAOAAAAAAAAAAAAAAAAAC4CAABkcnMvZTJvRG9j&#10;LnhtbFBLAQItABQABgAIAAAAIQA0xUTO2wAAAAYBAAAPAAAAAAAAAAAAAAAAAC0FAABkcnMvZG93&#10;bnJldi54bWxQSwUGAAAAAAQABADzAAAANQ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Default="00A209C4" w:rsidP="00BF3066">
    <w:pPr>
      <w:pStyle w:val="Footer"/>
      <w:spacing w:before="1600"/>
    </w:pPr>
    <w:r>
      <w:rPr>
        <w:noProof/>
        <w:sz w:val="18"/>
      </w:rPr>
      <mc:AlternateContent>
        <mc:Choice Requires="wps">
          <w:drawing>
            <wp:anchor distT="0" distB="0" distL="114300" distR="114300" simplePos="0" relativeHeight="251666432" behindDoc="0" locked="1" layoutInCell="1" allowOverlap="1" wp14:anchorId="144A6D6E" wp14:editId="0654DD92">
              <wp:simplePos x="0" y="0"/>
              <wp:positionH relativeFrom="page">
                <wp:align>left</wp:align>
              </wp:positionH>
              <wp:positionV relativeFrom="page">
                <wp:align>bottom</wp:align>
              </wp:positionV>
              <wp:extent cx="3848400" cy="720000"/>
              <wp:effectExtent l="0" t="0" r="0" b="4445"/>
              <wp:wrapNone/>
              <wp:docPr id="1" name="WebAddress"/>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209C4" w:rsidRPr="009F69FA" w:rsidRDefault="00A209C4" w:rsidP="00213C82">
                          <w:pPr>
                            <w:pStyle w:val="xWeb"/>
                          </w:pPr>
                          <w:bookmarkStart w:id="0" w:name="Here"/>
                          <w:r w:rsidRPr="009F69FA">
                            <w:t>de</w:t>
                          </w:r>
                          <w:r>
                            <w:t>lwp</w:t>
                          </w:r>
                          <w:r w:rsidRPr="009F69FA">
                            <w:t>.vic.gov.au</w:t>
                          </w:r>
                          <w:bookmarkEnd w:id="0"/>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4A6D6E" id="_x0000_t202" coordsize="21600,21600" o:spt="202" path="m,l,21600r21600,l21600,xe">
              <v:stroke joinstyle="miter"/>
              <v:path gradientshapeok="t" o:connecttype="rect"/>
            </v:shapetype>
            <v:shape id="WebAddress" o:spid="_x0000_s1028" type="#_x0000_t202" style="position:absolute;margin-left:0;margin-top:0;width:303pt;height:56.7pt;z-index:251666432;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" filled="f" stroked="f" strokeweight=".5pt">
              <v:textbox inset="15mm">
                <w:txbxContent>
                  <w:p w:rsidR="00A209C4" w:rsidRPr="009F69FA" w:rsidRDefault="00A209C4" w:rsidP="00213C82">
                    <w:pPr>
                      <w:pStyle w:val="xWeb"/>
                    </w:pPr>
                    <w:bookmarkStart w:id="1" w:name="Here"/>
                    <w:r w:rsidRPr="009F69FA">
                      <w:t>de</w:t>
                    </w:r>
                    <w:r>
                      <w:t>lwp</w:t>
                    </w:r>
                    <w:r w:rsidRPr="009F69FA">
                      <w:t>.vic.gov.au</w:t>
                    </w:r>
                    <w:bookmarkEnd w:id="1"/>
                  </w:p>
                </w:txbxContent>
              </v:textbox>
              <w10:wrap anchorx="page" anchory="page"/>
              <w10:anchorlock/>
            </v:shape>
          </w:pict>
        </mc:Fallback>
      </mc:AlternateContent>
    </w:r>
    <w:r>
      <w:rPr>
        <w:noProof/>
        <w:sz w:val="18"/>
      </w:rPr>
      <w:drawing>
        <wp:anchor distT="0" distB="0" distL="114300" distR="114300" simplePos="0" relativeHeight="251662336" behindDoc="1" locked="1" layoutInCell="1" allowOverlap="1" wp14:anchorId="00C4DDE5" wp14:editId="1B8141FB">
          <wp:simplePos x="0" y="0"/>
          <wp:positionH relativeFrom="page">
            <wp:align>right</wp:align>
          </wp:positionH>
          <wp:positionV relativeFrom="page">
            <wp:align>bottom</wp:align>
          </wp:positionV>
          <wp:extent cx="2422800" cy="1083600"/>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1">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48D1" w:rsidRPr="008F5280" w:rsidRDefault="002148D1" w:rsidP="008F5280">
      <w:pPr>
        <w:pStyle w:val="FootnoteSeparator"/>
      </w:pPr>
    </w:p>
    <w:p w:rsidR="002148D1" w:rsidRDefault="002148D1"/>
  </w:footnote>
  <w:footnote w:type="continuationSeparator" w:id="0">
    <w:p w:rsidR="002148D1" w:rsidRDefault="002148D1" w:rsidP="008F5280">
      <w:pPr>
        <w:pStyle w:val="FootnoteSeparator"/>
      </w:pPr>
    </w:p>
    <w:p w:rsidR="002148D1" w:rsidRDefault="002148D1"/>
    <w:p w:rsidR="002148D1" w:rsidRDefault="002148D1"/>
  </w:footnote>
  <w:footnote w:type="continuationNotice" w:id="1">
    <w:p w:rsidR="002148D1" w:rsidRDefault="002148D1" w:rsidP="00D55628"/>
    <w:p w:rsidR="002148D1" w:rsidRDefault="002148D1"/>
    <w:p w:rsidR="002148D1" w:rsidRDefault="002148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Pr="0033793B" w:rsidRDefault="0033793B" w:rsidP="0033793B">
    <w:pPr>
      <w:pStyle w:val="Header"/>
      <w:jc w:val="center"/>
      <w:rPr>
        <w:color w:val="FF0000"/>
      </w:rPr>
    </w:pPr>
    <w:r>
      <w:rPr>
        <w:color w:val="FF0000"/>
      </w:rPr>
      <w:t xml:space="preserve">This is a </w:t>
    </w:r>
    <w:proofErr w:type="gramStart"/>
    <w:r>
      <w:rPr>
        <w:color w:val="FF0000"/>
      </w:rPr>
      <w:t>one page</w:t>
    </w:r>
    <w:proofErr w:type="gramEnd"/>
    <w:r>
      <w:rPr>
        <w:color w:val="FF0000"/>
      </w:rPr>
      <w:t xml:space="preserve"> fact. Please reduce your content so that it fits on one 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9C4" w:rsidRPr="00E97294" w:rsidRDefault="00A209C4" w:rsidP="00E97294">
    <w:pPr>
      <w:pStyle w:val="Header"/>
    </w:pPr>
    <w:r w:rsidRPr="00806AB6">
      <w:rPr>
        <w:noProof/>
      </w:rPr>
      <mc:AlternateContent>
        <mc:Choice Requires="wps">
          <w:drawing>
            <wp:anchor distT="0" distB="0" distL="114300" distR="114300" simplePos="0" relativeHeight="251654144" behindDoc="1" locked="0" layoutInCell="1" allowOverlap="1" wp14:anchorId="1D6840A6" wp14:editId="4384D521">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D8612D" id="TriangleRight" o:spid="_x0000_s1026" style="position:absolute;margin-left:56.7pt;margin-top:22.7pt;width:68.0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59F12F00" wp14:editId="14A4EEF1">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DC04EE" id="TriangleBottom" o:spid="_x0000_s1026" style="position:absolute;margin-left:56.7pt;margin-top:93.55pt;width:68.0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9eeae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0048" behindDoc="1" locked="0" layoutInCell="1" allowOverlap="1" wp14:anchorId="166F4229" wp14:editId="4549D19F">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1A6270" id="TriangleLeft" o:spid="_x0000_s1026" style="position:absolute;margin-left:22.7pt;margin-top:22.7pt;width:68.05pt;height:70.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45952" behindDoc="1" locked="0" layoutInCell="1" allowOverlap="1" wp14:anchorId="3BFB997A" wp14:editId="3E3BB98F">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5B620E1" id="Rectangle" o:spid="_x0000_s1026" style="position:absolute;margin-left:22.7pt;margin-top:22.7pt;width:552.75pt;height:70.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cSaJ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CDDC29"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2"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3"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4"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5"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37A11E5"/>
    <w:multiLevelType w:val="hybridMultilevel"/>
    <w:tmpl w:val="CED44842"/>
    <w:lvl w:ilvl="0" w:tplc="2882518C">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545EC4"/>
    <w:multiLevelType w:val="multilevel"/>
    <w:tmpl w:val="A8AEC008"/>
    <w:name w:val="HighlightBoxBullet"/>
    <w:lvl w:ilvl="0">
      <w:start w:val="1"/>
      <w:numFmt w:val="bullet"/>
      <w:lvlRestart w:val="0"/>
      <w:pStyle w:val="HighlightBoxBullet"/>
      <w:lvlText w:val="•"/>
      <w:lvlJc w:val="left"/>
      <w:pPr>
        <w:ind w:left="454" w:hanging="227"/>
      </w:pPr>
      <w:rPr>
        <w:rFonts w:ascii="Arial" w:hAnsi="Arial" w:cs="Arial" w:hint="default"/>
        <w:color w:val="363534" w:themeColor="text1"/>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2"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3"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4"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6"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7"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CDDC29"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0"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1"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2"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9"/>
  </w:num>
  <w:num w:numId="2">
    <w:abstractNumId w:val="28"/>
  </w:num>
  <w:num w:numId="3">
    <w:abstractNumId w:val="25"/>
  </w:num>
  <w:num w:numId="4">
    <w:abstractNumId w:val="32"/>
  </w:num>
  <w:num w:numId="5">
    <w:abstractNumId w:val="15"/>
  </w:num>
  <w:num w:numId="6">
    <w:abstractNumId w:val="12"/>
  </w:num>
  <w:num w:numId="7">
    <w:abstractNumId w:val="11"/>
  </w:num>
  <w:num w:numId="8">
    <w:abstractNumId w:val="10"/>
  </w:num>
  <w:num w:numId="9">
    <w:abstractNumId w:val="29"/>
  </w:num>
  <w:num w:numId="10">
    <w:abstractNumId w:val="13"/>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1"/>
    <w:lvlOverride w:ilvl="0">
      <w:startOverride w:val="1"/>
    </w:lvlOverride>
  </w:num>
  <w:num w:numId="29">
    <w:abstractNumId w:val="20"/>
  </w:num>
  <w:num w:numId="30">
    <w:abstractNumId w:val="30"/>
  </w:num>
  <w:num w:numId="31">
    <w:abstractNumId w:val="8"/>
  </w:num>
  <w:num w:numId="32">
    <w:abstractNumId w:val="27"/>
  </w:num>
  <w:num w:numId="33">
    <w:abstractNumId w:val="21"/>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 w:numId="4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26625"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Environment"/>
    <w:docVar w:name="TOC" w:val="True"/>
    <w:docVar w:name="TOCNew" w:val="True"/>
    <w:docVar w:name="Version" w:val="1"/>
  </w:docVars>
  <w:rsids>
    <w:rsidRoot w:val="002148D1"/>
    <w:rsid w:val="0000017F"/>
    <w:rsid w:val="00000279"/>
    <w:rsid w:val="000004BD"/>
    <w:rsid w:val="00000B7A"/>
    <w:rsid w:val="00000C89"/>
    <w:rsid w:val="00000FEB"/>
    <w:rsid w:val="000012BE"/>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3C5"/>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6EE"/>
    <w:rsid w:val="00062985"/>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33EB"/>
    <w:rsid w:val="000C3B79"/>
    <w:rsid w:val="000C3C38"/>
    <w:rsid w:val="000C41E0"/>
    <w:rsid w:val="000C41F9"/>
    <w:rsid w:val="000C4231"/>
    <w:rsid w:val="000C436A"/>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96"/>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06E65"/>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48D1"/>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B4"/>
    <w:rsid w:val="00254CA1"/>
    <w:rsid w:val="00254D73"/>
    <w:rsid w:val="00254DE3"/>
    <w:rsid w:val="0025505F"/>
    <w:rsid w:val="002550FF"/>
    <w:rsid w:val="0025523C"/>
    <w:rsid w:val="00255D7F"/>
    <w:rsid w:val="00255DD3"/>
    <w:rsid w:val="00256057"/>
    <w:rsid w:val="002560F7"/>
    <w:rsid w:val="002568FE"/>
    <w:rsid w:val="00256AAF"/>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EC0"/>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841"/>
    <w:rsid w:val="00354EFD"/>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2B5C"/>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5C35"/>
    <w:rsid w:val="003E6066"/>
    <w:rsid w:val="003E60CA"/>
    <w:rsid w:val="003E6458"/>
    <w:rsid w:val="003E690B"/>
    <w:rsid w:val="003E6917"/>
    <w:rsid w:val="003E6A4C"/>
    <w:rsid w:val="003E6CA0"/>
    <w:rsid w:val="003E724B"/>
    <w:rsid w:val="003E74D2"/>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BFD"/>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3F25"/>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0FC"/>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21E"/>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C1"/>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221"/>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B92"/>
    <w:rsid w:val="00622CC0"/>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F88"/>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12FD"/>
    <w:rsid w:val="00731798"/>
    <w:rsid w:val="007322F9"/>
    <w:rsid w:val="00732B3E"/>
    <w:rsid w:val="00732B4D"/>
    <w:rsid w:val="0073302E"/>
    <w:rsid w:val="007334AC"/>
    <w:rsid w:val="00733881"/>
    <w:rsid w:val="00733AA2"/>
    <w:rsid w:val="00733BAD"/>
    <w:rsid w:val="00733CAD"/>
    <w:rsid w:val="00733DB9"/>
    <w:rsid w:val="00733DE8"/>
    <w:rsid w:val="00733FAF"/>
    <w:rsid w:val="00734617"/>
    <w:rsid w:val="007346AC"/>
    <w:rsid w:val="007347E0"/>
    <w:rsid w:val="00734B53"/>
    <w:rsid w:val="007354D4"/>
    <w:rsid w:val="00735711"/>
    <w:rsid w:val="007359DA"/>
    <w:rsid w:val="00735AF0"/>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11C"/>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7E0"/>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3F6E"/>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67C"/>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AFE"/>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0F47"/>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B7F4B"/>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2AA"/>
    <w:rsid w:val="00C162BC"/>
    <w:rsid w:val="00C16533"/>
    <w:rsid w:val="00C165B7"/>
    <w:rsid w:val="00C1677A"/>
    <w:rsid w:val="00C167F8"/>
    <w:rsid w:val="00C17026"/>
    <w:rsid w:val="00C170C0"/>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635"/>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BB8"/>
    <w:rsid w:val="00D214E7"/>
    <w:rsid w:val="00D21CA0"/>
    <w:rsid w:val="00D21CD3"/>
    <w:rsid w:val="00D21E8A"/>
    <w:rsid w:val="00D2267C"/>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72AF"/>
    <w:rsid w:val="00D4761C"/>
    <w:rsid w:val="00D47C8E"/>
    <w:rsid w:val="00D47FF7"/>
    <w:rsid w:val="00D500BD"/>
    <w:rsid w:val="00D503C0"/>
    <w:rsid w:val="00D50917"/>
    <w:rsid w:val="00D51001"/>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B12"/>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4CCF"/>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style="mso-position-horizontal-relative:page;mso-position-vertical-relative:page" stroke="f">
      <v:stroke on="f"/>
      <o:colormru v:ext="edit" colors="white"/>
    </o:shapedefaults>
    <o:shapelayout v:ext="edit">
      <o:idmap v:ext="edit" data="1"/>
    </o:shapelayout>
  </w:shapeDefaults>
  <w:decimalSymbol w:val="."/>
  <w:listSeparator w:val=","/>
  <w14:docId w14:val="35C1F525"/>
  <w15:docId w15:val="{1A5855FE-4BCF-4202-AEF7-22841BB20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793B"/>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00B2A9" w:themeColor="accent1"/>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00B2A9" w:themeColor="accent1"/>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00B2A9" w:themeColor="accent1"/>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00B2A9" w:themeColor="accent1"/>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00B2A9"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CDDC29" w:themeColor="text2"/>
        <w:bottom w:val="single" w:sz="8" w:space="0" w:color="CDDC29" w:themeColor="text2"/>
        <w:insideH w:val="single" w:sz="8" w:space="0" w:color="CDDC29"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CDDC29" w:themeFill="text2"/>
      </w:tcPr>
    </w:tblStylePr>
    <w:tblStylePr w:type="lastRow">
      <w:rPr>
        <w:b w:val="0"/>
      </w:rPr>
    </w:tblStylePr>
    <w:tblStylePr w:type="lastCol">
      <w:pPr>
        <w:jc w:val="left"/>
      </w:pPr>
    </w:tblStylePr>
    <w:tblStylePr w:type="band1Vert">
      <w:tblPr/>
      <w:tcPr>
        <w:shd w:val="clear" w:color="auto" w:fill="F8FAE8"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00B2A9" w:themeColor="accent1"/>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00B2A9" w:themeColor="accent1"/>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CDDC29"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CDDC29"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CDDC29"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00B2A9" w:themeColor="accent1"/>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CDDC29"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CDDC29"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00B2A9" w:themeColor="accent1"/>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00B2A9" w:themeColor="accent1"/>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CDDC29"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8FAE8"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8FAE8"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00B2A9" w:themeColor="accent1"/>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CDDC29" w:themeColor="text2"/>
        <w:left w:val="single" w:sz="4" w:space="0" w:color="CDDC29" w:themeColor="text2"/>
        <w:bottom w:val="single" w:sz="4" w:space="0" w:color="CDDC29" w:themeColor="text2"/>
        <w:right w:val="single" w:sz="4" w:space="0" w:color="CDDC29"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CDDC29"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CDDC29"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sz w:val="24"/>
    </w:rPr>
    <w:tblPr>
      <w:tblCellMar>
        <w:top w:w="227" w:type="dxa"/>
        <w:left w:w="0" w:type="dxa"/>
        <w:bottom w:w="227" w:type="dxa"/>
        <w:right w:w="0" w:type="dxa"/>
      </w:tblCellMar>
    </w:tblPr>
    <w:tcPr>
      <w:shd w:val="clear" w:color="auto" w:fill="CDDC29" w:themeFill="text2"/>
    </w:tcPr>
  </w:style>
  <w:style w:type="paragraph" w:customStyle="1" w:styleId="BodyText100ThemeColour">
    <w:name w:val="Body Text 100% Theme Colour"/>
    <w:basedOn w:val="BodyText"/>
    <w:qFormat/>
    <w:rsid w:val="00096B2D"/>
    <w:rPr>
      <w:color w:val="00B2A9" w:themeColor="accent1"/>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qFormat/>
    <w:rsid w:val="00D14E24"/>
    <w:pPr>
      <w:numPr>
        <w:numId w:val="29"/>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qFormat/>
    <w:rsid w:val="00967C82"/>
    <w:pPr>
      <w:spacing w:line="240" w:lineRule="auto"/>
    </w:pPr>
    <w:rPr>
      <w:b/>
      <w:color w:val="00B2A9"/>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4C6213"/>
    <w:rPr>
      <w:color w:val="FF0000"/>
      <w:sz w:val="20"/>
      <w:u w:val="dotted"/>
    </w:rPr>
  </w:style>
  <w:style w:type="character" w:customStyle="1" w:styleId="Heading1Char">
    <w:name w:val="Heading 1 Char"/>
    <w:basedOn w:val="DefaultParagraphFont"/>
    <w:link w:val="Heading1"/>
    <w:rsid w:val="00A209C4"/>
    <w:rPr>
      <w:b/>
      <w:bCs/>
      <w:color w:val="00B2A9" w:themeColor="accent1"/>
      <w:kern w:val="32"/>
      <w:sz w:val="40"/>
      <w:szCs w:val="32"/>
    </w:rPr>
  </w:style>
  <w:style w:type="character" w:customStyle="1" w:styleId="Heading2Char">
    <w:name w:val="Heading 2 Char"/>
    <w:basedOn w:val="DefaultParagraphFont"/>
    <w:link w:val="Heading2"/>
    <w:rsid w:val="001306D2"/>
    <w:rPr>
      <w:b/>
      <w:bCs/>
      <w:iCs/>
      <w:color w:val="00B2A9" w:themeColor="accent1"/>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DSETblBdyL">
    <w:name w:val="DSE_TblBdyL"/>
    <w:link w:val="DSETblBdyLChar"/>
    <w:rsid w:val="000F1396"/>
    <w:pPr>
      <w:spacing w:before="80" w:after="60" w:line="240" w:lineRule="auto"/>
    </w:pPr>
    <w:rPr>
      <w:rFonts w:ascii="Arial" w:hAnsi="Arial"/>
      <w:color w:val="auto"/>
      <w:sz w:val="18"/>
      <w:szCs w:val="24"/>
      <w:lang w:eastAsia="en-US"/>
    </w:rPr>
  </w:style>
  <w:style w:type="paragraph" w:customStyle="1" w:styleId="DSETblHdL">
    <w:name w:val="DSE_TblHdL"/>
    <w:link w:val="DSETblHdLChar"/>
    <w:rsid w:val="000F1396"/>
    <w:pPr>
      <w:spacing w:before="60" w:after="60" w:line="230" w:lineRule="atLeast"/>
    </w:pPr>
    <w:rPr>
      <w:rFonts w:ascii="Arial" w:hAnsi="Arial"/>
      <w:b/>
      <w:color w:val="auto"/>
      <w:sz w:val="19"/>
      <w:szCs w:val="24"/>
      <w:lang w:eastAsia="en-US"/>
    </w:rPr>
  </w:style>
  <w:style w:type="character" w:customStyle="1" w:styleId="DSETblBdyLChar">
    <w:name w:val="DSE_TblBdyL Char"/>
    <w:link w:val="DSETblBdyL"/>
    <w:rsid w:val="000F1396"/>
    <w:rPr>
      <w:rFonts w:ascii="Arial" w:hAnsi="Arial"/>
      <w:color w:val="auto"/>
      <w:sz w:val="18"/>
      <w:szCs w:val="24"/>
      <w:lang w:eastAsia="en-US"/>
    </w:rPr>
  </w:style>
  <w:style w:type="character" w:customStyle="1" w:styleId="DSETblHdLChar">
    <w:name w:val="DSE_TblHdL Char"/>
    <w:link w:val="DSETblHdL"/>
    <w:rsid w:val="000F1396"/>
    <w:rPr>
      <w:rFonts w:ascii="Arial" w:hAnsi="Arial"/>
      <w:b/>
      <w:color w:val="auto"/>
      <w:sz w:val="19"/>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CDDC29"/>
      </a:dk2>
      <a:lt2>
        <a:srgbClr val="F8FAE8"/>
      </a:lt2>
      <a:accent1>
        <a:srgbClr val="00B2A9"/>
      </a:accent1>
      <a:accent2>
        <a:srgbClr val="CDDC29"/>
      </a:accent2>
      <a:accent3>
        <a:srgbClr val="201547"/>
      </a:accent3>
      <a:accent4>
        <a:srgbClr val="99E0DD"/>
      </a:accent4>
      <a:accent5>
        <a:srgbClr val="E9EEAE"/>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2C814-8850-4330-9336-D0A3260FC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CenITex</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Chris Johnstone</dc:creator>
  <cp:lastModifiedBy>Chris J Johnstone (DELWP)</cp:lastModifiedBy>
  <cp:revision>10</cp:revision>
  <cp:lastPrinted>2016-09-29T06:04:00Z</cp:lastPrinted>
  <dcterms:created xsi:type="dcterms:W3CDTF">2018-06-08T01:50:00Z</dcterms:created>
  <dcterms:modified xsi:type="dcterms:W3CDTF">2018-09-24T03:29:00Z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